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B4B93" w14:textId="2982416C" w:rsidR="00F91783" w:rsidRPr="004A7579" w:rsidRDefault="004A7579" w:rsidP="004A7579">
      <w:pPr>
        <w:spacing w:after="120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4A7579">
        <w:rPr>
          <w:rFonts w:ascii="Times New Roman" w:hAnsi="Times New Roman" w:cs="Times New Roman"/>
          <w:b/>
          <w:bCs/>
          <w:sz w:val="32"/>
          <w:szCs w:val="32"/>
          <w:lang w:val="ru-RU"/>
        </w:rPr>
        <w:t>КОММЕРЧЕСКОЕ ПРЕДЛОЖЕНИЕ (второй пакет конкурсной заявки)</w:t>
      </w:r>
    </w:p>
    <w:p w14:paraId="60CFE380" w14:textId="63536A9F" w:rsidR="004A7579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 xml:space="preserve">Настоящим предлагаем </w:t>
      </w:r>
      <w:r w:rsidRPr="00AC6E0B">
        <w:rPr>
          <w:rFonts w:ascii="Times New Roman" w:hAnsi="Times New Roman" w:cs="Times New Roman"/>
          <w:b/>
          <w:bCs/>
          <w:lang w:val="ru-RU"/>
        </w:rPr>
        <w:t xml:space="preserve">оказание услуг </w:t>
      </w:r>
      <w:r w:rsidR="000D1577" w:rsidRPr="00AC6E0B">
        <w:rPr>
          <w:rFonts w:ascii="Times New Roman" w:hAnsi="Times New Roman" w:cs="Times New Roman"/>
          <w:b/>
          <w:bCs/>
          <w:lang w:val="ru-RU"/>
        </w:rPr>
        <w:t>разнорабочего</w:t>
      </w:r>
      <w:r w:rsidRPr="00AC6E0B">
        <w:rPr>
          <w:rFonts w:ascii="Times New Roman" w:hAnsi="Times New Roman" w:cs="Times New Roman"/>
          <w:b/>
          <w:bCs/>
          <w:lang w:val="ru-RU"/>
        </w:rPr>
        <w:t xml:space="preserve"> на условиях сервис-контракта</w:t>
      </w:r>
      <w:r w:rsidRPr="004A7579">
        <w:rPr>
          <w:rFonts w:ascii="Times New Roman" w:hAnsi="Times New Roman" w:cs="Times New Roman"/>
          <w:lang w:val="ru-RU"/>
        </w:rPr>
        <w:t xml:space="preserve"> в полном соответствии с техническим заданием и условиями конкурсной документации ЗАО «Кумтор Голд Компани».</w:t>
      </w:r>
    </w:p>
    <w:p w14:paraId="4007815C" w14:textId="0AD7CDC5" w:rsidR="00F91783" w:rsidRPr="004A7579" w:rsidRDefault="004A7579">
      <w:pPr>
        <w:spacing w:after="120"/>
        <w:rPr>
          <w:rFonts w:ascii="Times New Roman" w:hAnsi="Times New Roman" w:cs="Times New Roman"/>
          <w:b/>
          <w:bCs/>
          <w:lang w:val="ru-RU"/>
        </w:rPr>
      </w:pPr>
      <w:r w:rsidRPr="004A7579">
        <w:rPr>
          <w:rFonts w:ascii="Times New Roman" w:hAnsi="Times New Roman" w:cs="Times New Roman"/>
          <w:lang w:val="ru-RU"/>
        </w:rPr>
        <w:t xml:space="preserve">ЗАКАЗЧИК: </w:t>
      </w:r>
      <w:r w:rsidRPr="004A7579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52830D88" w14:textId="614F1F30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 xml:space="preserve">Сведения об участнике </w:t>
      </w:r>
    </w:p>
    <w:p w14:paraId="08AB0914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ФИО участника: ________________________________________________</w:t>
      </w:r>
    </w:p>
    <w:p w14:paraId="2488029C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Статус (ИП / физическое лицо): _________________________________</w:t>
      </w:r>
    </w:p>
    <w:p w14:paraId="10D8D2F2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ИНН (при наличии): ____________________________________________</w:t>
      </w:r>
    </w:p>
    <w:p w14:paraId="69215133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Контактный телефон: ___________________________________________</w:t>
      </w:r>
    </w:p>
    <w:p w14:paraId="3E34EFB6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</w:rPr>
        <w:t>E</w:t>
      </w:r>
      <w:r w:rsidRPr="004A7579">
        <w:rPr>
          <w:rFonts w:ascii="Times New Roman" w:hAnsi="Times New Roman" w:cs="Times New Roman"/>
          <w:lang w:val="ru-RU"/>
        </w:rPr>
        <w:t>-</w:t>
      </w:r>
      <w:r w:rsidRPr="004A7579">
        <w:rPr>
          <w:rFonts w:ascii="Times New Roman" w:hAnsi="Times New Roman" w:cs="Times New Roman"/>
        </w:rPr>
        <w:t>mail</w:t>
      </w:r>
      <w:r w:rsidRPr="004A7579">
        <w:rPr>
          <w:rFonts w:ascii="Times New Roman" w:hAnsi="Times New Roman" w:cs="Times New Roman"/>
          <w:lang w:val="ru-RU"/>
        </w:rPr>
        <w:t>: _______________________________________________________</w:t>
      </w:r>
    </w:p>
    <w:tbl>
      <w:tblPr>
        <w:tblStyle w:val="aff0"/>
        <w:tblW w:w="9738" w:type="dxa"/>
        <w:tblLook w:val="04A0" w:firstRow="1" w:lastRow="0" w:firstColumn="1" w:lastColumn="0" w:noHBand="0" w:noVBand="1"/>
      </w:tblPr>
      <w:tblGrid>
        <w:gridCol w:w="558"/>
        <w:gridCol w:w="5040"/>
        <w:gridCol w:w="1603"/>
        <w:gridCol w:w="2537"/>
      </w:tblGrid>
      <w:tr w:rsidR="004A7579" w:rsidRPr="004A7579" w14:paraId="1BEC5E9E" w14:textId="77777777" w:rsidTr="004A7579">
        <w:trPr>
          <w:trHeight w:val="323"/>
        </w:trPr>
        <w:tc>
          <w:tcPr>
            <w:tcW w:w="558" w:type="dxa"/>
            <w:shd w:val="pct12" w:color="auto" w:fill="auto"/>
          </w:tcPr>
          <w:p w14:paraId="2808F22F" w14:textId="644B548B" w:rsidR="004A7579" w:rsidRPr="004A7579" w:rsidRDefault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5040" w:type="dxa"/>
            <w:shd w:val="pct12" w:color="auto" w:fill="auto"/>
          </w:tcPr>
          <w:p w14:paraId="7A3FCC23" w14:textId="5CA4B111" w:rsidR="004A7579" w:rsidRPr="004A7579" w:rsidRDefault="004A7579" w:rsidP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>Наименование услуги</w:t>
            </w:r>
          </w:p>
        </w:tc>
        <w:tc>
          <w:tcPr>
            <w:tcW w:w="1603" w:type="dxa"/>
            <w:shd w:val="pct12" w:color="auto" w:fill="auto"/>
          </w:tcPr>
          <w:p w14:paraId="7C875D76" w14:textId="588C3A25" w:rsidR="004A7579" w:rsidRPr="004A7579" w:rsidRDefault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Ед.изм. </w:t>
            </w:r>
          </w:p>
        </w:tc>
        <w:tc>
          <w:tcPr>
            <w:tcW w:w="2537" w:type="dxa"/>
            <w:shd w:val="pct12" w:color="auto" w:fill="auto"/>
          </w:tcPr>
          <w:p w14:paraId="701976B8" w14:textId="170FC4A5" w:rsidR="004A7579" w:rsidRPr="004A7579" w:rsidRDefault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>Стоимость услуг (сом)</w:t>
            </w:r>
          </w:p>
        </w:tc>
      </w:tr>
      <w:tr w:rsidR="004A7579" w:rsidRPr="004A7579" w14:paraId="30CCD95F" w14:textId="77777777" w:rsidTr="004A7579">
        <w:tc>
          <w:tcPr>
            <w:tcW w:w="558" w:type="dxa"/>
          </w:tcPr>
          <w:p w14:paraId="55F68AEB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40" w:type="dxa"/>
          </w:tcPr>
          <w:p w14:paraId="6E3C4A10" w14:textId="3013554D" w:rsidR="004A7579" w:rsidRPr="004A7579" w:rsidRDefault="0055737E" w:rsidP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Услуга универсальный рабочий на условиях сервис-контракта</w:t>
            </w:r>
          </w:p>
        </w:tc>
        <w:tc>
          <w:tcPr>
            <w:tcW w:w="1603" w:type="dxa"/>
          </w:tcPr>
          <w:p w14:paraId="19F228D9" w14:textId="08605F8A" w:rsidR="004A7579" w:rsidRPr="004A7579" w:rsidRDefault="00A83E71" w:rsidP="004A757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Сом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час</w:t>
            </w:r>
          </w:p>
        </w:tc>
        <w:tc>
          <w:tcPr>
            <w:tcW w:w="2537" w:type="dxa"/>
          </w:tcPr>
          <w:p w14:paraId="7A15C8FF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A7579" w:rsidRPr="004A7579" w14:paraId="73E6C09D" w14:textId="77777777" w:rsidTr="004A7579">
        <w:tc>
          <w:tcPr>
            <w:tcW w:w="558" w:type="dxa"/>
          </w:tcPr>
          <w:p w14:paraId="3DBBD95E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40" w:type="dxa"/>
          </w:tcPr>
          <w:p w14:paraId="6A8ECC67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3" w:type="dxa"/>
          </w:tcPr>
          <w:p w14:paraId="034482C8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37" w:type="dxa"/>
          </w:tcPr>
          <w:p w14:paraId="7659F3B1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38157160" w14:textId="77777777" w:rsidR="004A7579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</w:p>
    <w:p w14:paraId="290D77C1" w14:textId="4FB6EFAC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Указанная стоимость включает все расходы, налоги, сборы и иные обязательные платежи участника.</w:t>
      </w:r>
    </w:p>
    <w:p w14:paraId="0D626206" w14:textId="77777777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Настоящее коммерческое предложение действительно в течение не менее 60 (шестидесяти) календарных дней с даты окончания приема конкурсных заявок.</w:t>
      </w:r>
    </w:p>
    <w:p w14:paraId="116479E3" w14:textId="3B0C998A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Условия оплаты.  Оплата производится на основании подписанного сторонами акта оказанных услуг, в порядке и сроки, предусмотренные условиями сервис-контракта.</w:t>
      </w:r>
    </w:p>
    <w:p w14:paraId="7E9ECB35" w14:textId="5D839FDA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Настоящим подтверждаю, что ознакомлен(а) с условиями конкурсной документации и Технического задания, которые мной полностью прочитаны, поняты и принимаются, и в случае признания меня победителем конкурса готов(а) к заключению сервис‑контракта и исполнению обязательств по оказанию услуг в полном объеме и в установленные сроки.</w:t>
      </w:r>
    </w:p>
    <w:p w14:paraId="76EA5D26" w14:textId="77777777" w:rsidR="004A7579" w:rsidRDefault="004A7579" w:rsidP="004A7579">
      <w:pPr>
        <w:spacing w:after="120"/>
        <w:ind w:firstLine="720"/>
        <w:rPr>
          <w:rFonts w:ascii="Times New Roman" w:hAnsi="Times New Roman" w:cs="Times New Roman"/>
          <w:lang w:val="ru-RU"/>
        </w:rPr>
      </w:pPr>
    </w:p>
    <w:p w14:paraId="2CE6A0DF" w14:textId="61619051" w:rsidR="00F91783" w:rsidRPr="004A7579" w:rsidRDefault="004A7579" w:rsidP="004A7579">
      <w:pPr>
        <w:spacing w:after="120"/>
        <w:ind w:firstLine="7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Подпись</w:t>
      </w:r>
    </w:p>
    <w:p w14:paraId="26B66527" w14:textId="77777777" w:rsidR="00F91783" w:rsidRPr="004A7579" w:rsidRDefault="00F91783">
      <w:pPr>
        <w:spacing w:after="120"/>
        <w:rPr>
          <w:rFonts w:ascii="Times New Roman" w:hAnsi="Times New Roman" w:cs="Times New Roman"/>
          <w:lang w:val="ru-RU"/>
        </w:rPr>
      </w:pPr>
    </w:p>
    <w:p w14:paraId="3E53505A" w14:textId="776B1069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ФИО: ______________________________________</w:t>
      </w:r>
    </w:p>
    <w:p w14:paraId="7B66C4AA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Подпись: ___________________________   Дата: ________________</w:t>
      </w:r>
    </w:p>
    <w:sectPr w:rsidR="00F91783" w:rsidRPr="004A7579" w:rsidSect="004A757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71226416">
    <w:abstractNumId w:val="8"/>
  </w:num>
  <w:num w:numId="2" w16cid:durableId="827478870">
    <w:abstractNumId w:val="6"/>
  </w:num>
  <w:num w:numId="3" w16cid:durableId="1913003776">
    <w:abstractNumId w:val="5"/>
  </w:num>
  <w:num w:numId="4" w16cid:durableId="535854794">
    <w:abstractNumId w:val="4"/>
  </w:num>
  <w:num w:numId="5" w16cid:durableId="2142308691">
    <w:abstractNumId w:val="7"/>
  </w:num>
  <w:num w:numId="6" w16cid:durableId="105807870">
    <w:abstractNumId w:val="3"/>
  </w:num>
  <w:num w:numId="7" w16cid:durableId="1226573293">
    <w:abstractNumId w:val="2"/>
  </w:num>
  <w:num w:numId="8" w16cid:durableId="1145854692">
    <w:abstractNumId w:val="1"/>
  </w:num>
  <w:num w:numId="9" w16cid:durableId="130176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55E5"/>
    <w:rsid w:val="000D1577"/>
    <w:rsid w:val="000E4EC9"/>
    <w:rsid w:val="0015074B"/>
    <w:rsid w:val="002200A7"/>
    <w:rsid w:val="002472A7"/>
    <w:rsid w:val="0029639D"/>
    <w:rsid w:val="00326F90"/>
    <w:rsid w:val="004A7579"/>
    <w:rsid w:val="0052602A"/>
    <w:rsid w:val="0055737E"/>
    <w:rsid w:val="00707BCE"/>
    <w:rsid w:val="00A83E71"/>
    <w:rsid w:val="00AA1D8D"/>
    <w:rsid w:val="00AC6E0B"/>
    <w:rsid w:val="00AC72BF"/>
    <w:rsid w:val="00B47730"/>
    <w:rsid w:val="00CB0664"/>
    <w:rsid w:val="00F47D12"/>
    <w:rsid w:val="00F9178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FD0C63"/>
  <w14:defaultImageDpi w14:val="300"/>
  <w15:docId w15:val="{06FE41AF-8348-400B-BD6C-F10593D9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Asel Abdyldaeva</cp:lastModifiedBy>
  <cp:revision>4</cp:revision>
  <dcterms:created xsi:type="dcterms:W3CDTF">2026-06-09T03:04:00Z</dcterms:created>
  <dcterms:modified xsi:type="dcterms:W3CDTF">2026-06-23T08:46:00Z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2026-04-01T11:01:57Z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bea0b45e-1016-4250-a8c0-90a4fe2607f7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